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7160374" name="019e1b58-7dcd-73bc-a93d-b0137b8dcb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9362762" name="019e1b58-7dcd-73bc-a93d-b0137b8dcb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4747459" name="019e1b5c-0b45-7832-a859-5747e7af4f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32225" name="019e1b5c-0b45-7832-a859-5747e7af4fc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27018869" name="019e1b60-1ccb-7744-ac9c-e8f4275f8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943316" name="019e1b60-1ccb-7744-ac9c-e8f4275f87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0381968" name="019e1b61-710a-79b7-8cfb-e59f39e29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395695" name="019e1b61-710a-79b7-8cfb-e59f39e29ca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7357928" name="019e1b62-7c04-7bae-8b45-01475b9e2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4340836" name="019e1b62-7c04-7bae-8b45-01475b9e2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9382126" name="019e1b67-549a-726a-b848-fe28899dd5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113779" name="019e1b67-549a-726a-b848-fe28899dd5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459982" name="019e1b6b-ade7-78bb-84df-d1a9a85281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1845087" name="019e1b6b-ade7-78bb-84df-d1a9a852819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1231731" name="019e1b70-cefe-7bcc-a1b7-ac82bd3a91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958578" name="019e1b70-cefe-7bcc-a1b7-ac82bd3a91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4175995" name="019e1b81-15d9-79a8-9482-cf61bcb858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462416" name="019e1b81-15d9-79a8-9482-cf61bcb8580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9917629" name="019e1b68-afd9-75e0-a64f-a3e02515ec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3204784" name="019e1b68-afd9-75e0-a64f-a3e02515ec4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3050534" name="019e1b6c-d56e-7aa0-964a-9ccb18a2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353570" name="019e1b6c-d56e-7aa0-964a-9ccb18a2b99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1695308" name="019e1b74-7c34-76ca-a13b-b5c2051721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015490" name="019e1b74-7c34-76ca-a13b-b5c2051721c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7512525" name="019e1b78-ffc2-77ec-bd0b-8a9244d82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3199175" name="019e1b78-ffc2-77ec-bd0b-8a9244d82d9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Specksteinofen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9670523" name="019e1b7a-7250-7fc7-a321-ebd34d2da1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6088961" name="019e1b7a-7250-7fc7-a321-ebd34d2da1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Brandschutzplatten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6426501" name="019e1b7d-efeb-7fb0-b89e-8deb41371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7154555" name="019e1b7d-efeb-7fb0-b89e-8deb413717b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